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53042690" name="01a033a7-0b18-7628-9157-3b01ddc26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888313" name="01a033a7-0b18-7628-9157-3b01ddc267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54096122" name="01a033b3-ea75-74d5-9201-6d0301f48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948411" name="01a033b3-ea75-74d5-9201-6d0301f48c5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90471509" name="01a033a8-5dcc-7644-8d60-0fd470b2c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182852" name="01a033a8-5dcc-7644-8d60-0fd470b2cdc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0829465" name="01a033b4-cfe3-7216-b4dd-3ac7dba711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041145" name="01a033b4-cfe3-7216-b4dd-3ac7dba711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51, Oetwill am See</w:t>
          </w:r>
        </w:p>
        <w:p>
          <w:pPr>
            <w:spacing w:before="0" w:after="0"/>
          </w:pPr>
          <w:r>
            <w:t>DN 1166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